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1103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3221132" name="7dca8880-2a79-11f0-9f0c-b5d6f68f12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429717" name="7dca8880-2a79-11f0-9f0c-b5d6f68f12e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0079204" name="4e6050b0-2a84-11f0-ba37-499432afda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825489" name="4e6050b0-2a84-11f0-ba37-499432afdaf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9088472" name="e3d35c10-5e36-11f0-bad7-2d0ade960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423049" name="e3d35c10-5e36-11f0-bad7-2d0ade96096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1103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7660774" name="1b5ea6d0-2a7a-11f0-8d25-c305187fca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686042" name="1b5ea6d0-2a7a-11f0-8d25-c305187fca8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3322585" name="5fb097e0-2a7e-11f0-948f-3dec11648e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884960" name="5fb097e0-2a7e-11f0-948f-3dec11648ee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Villa Silvana</w:t>
            </w:r>
          </w:p>
          <w:p>
            <w:pPr>
              <w:spacing w:before="0" w:after="0" w:line="240" w:lineRule="auto"/>
            </w:pPr>
            <w:r>
              <w:t>3004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9817934" name="315f6b60-5e35-11f0-8719-2fe307554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685487" name="315f6b60-5e35-11f0-8719-2fe30755467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8848026" name="3851df60-5e36-11f0-8cf6-b126e06859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73437" name="3851df60-5e36-11f0-8cf6-b126e068591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1106623" name="b9810ce0-5e37-11f0-853d-013a62ef3f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577164" name="b9810ce0-5e37-11f0-853d-013a62ef3ff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3567317" name="36358e80-2a82-11f0-8a5f-999f00235b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248429" name="36358e80-2a82-11f0-8a5f-999f00235be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Original Restaurant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7404609" name="51717dc0-2a83-11f0-91ca-afb1ea901f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168554" name="51717dc0-2a83-11f0-91ca-afb1ea901fd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Belmont</w:t>
            </w:r>
          </w:p>
          <w:p>
            <w:pPr>
              <w:spacing w:before="0" w:after="0" w:line="240" w:lineRule="auto"/>
            </w:pPr>
            <w:r>
              <w:t>5.OG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4018026" name="c9d1a940-5e2f-11f0-9839-8f447316d5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135411" name="c9d1a940-5e2f-11f0-9839-8f447316d5e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8316166" name="7b209330-5e37-11f0-8afa-55f0cb1825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288153" name="7b209330-5e37-11f0-8afa-55f0cb18257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1219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8268523" name="f198caa0-5e37-11f0-89c2-dd1e11f7eb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677681" name="f198caa0-5e37-11f0-89c2-dd1e11f7ebe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1103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0724294" name="8450cd30-2a7a-11f0-8fb4-eb2cbeea1b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846069" name="8450cd30-2a7a-11f0-8fb4-eb2cbeea1b3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und Tapete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3408852" name="20b4ac10-2a7f-11f0-9194-018699d86d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402704" name="20b4ac10-2a7f-11f0-9194-018699d86d5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4791627" name="e6d48a60-2a7e-11f0-9f03-db8e1cfa23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619208" name="e6d48a60-2a7e-11f0-9f03-db8e1cfa230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1103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alter 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5602520" name="4d32bc40-2a7b-11f0-ac45-2db05e3fd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981708" name="4d32bc40-2a7b-11f0-ac45-2db05e3fd5e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1OG</w:t>
            </w:r>
          </w:p>
        </w:tc>
        <w:tc>
          <w:p>
            <w:pPr>
              <w:spacing w:before="0" w:after="0" w:line="240" w:lineRule="auto"/>
            </w:pPr>
            <w:r>
              <w:t>Brandabschnitte</w:t>
            </w:r>
          </w:p>
        </w:tc>
        <w:tc>
          <w:p>
            <w:pPr>
              <w:spacing w:before="0" w:after="0" w:line="240" w:lineRule="auto"/>
            </w:pPr>
            <w:r>
              <w:t>Verdacht auf Brandschutzplatte etc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1893897" name="84c40f20-2a7f-11f0-baeb-e51fd80052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041404" name="84c40f20-2a7f-11f0-baeb-e51fd800529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9968086" name="60e8c260-2a81-11f0-a615-c78c789d21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43454" name="60e8c260-2a81-11f0-a615-c78c789d21e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6036965" name="b11b75c0-2a81-11f0-b0f8-77c46d8a7e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367035" name="b11b75c0-2a81-11f0-b0f8-77c46d8a7e9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p>
            <w:pPr>
              <w:spacing w:before="0" w:after="0" w:line="240" w:lineRule="auto"/>
            </w:pPr>
            <w:r>
              <w:t>Verdacht auf FCKW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2358634" name="cf61d3f0-2a84-11f0-bda7-2f7bb86833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209031" name="cf61d3f0-2a84-11f0-bda7-2f7bb86833e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bleihaltige Elektroisolationsrohre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2660886" name="fdb83120-2a81-11f0-b01f-15b3a1043e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978853" name="fdb83120-2a81-11f0-b01f-15b3a1043ec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 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Kühlzellendämmung</w:t>
            </w:r>
          </w:p>
        </w:tc>
        <w:tc>
          <w:p>
            <w:pPr>
              <w:spacing w:before="0" w:after="0" w:line="240" w:lineRule="auto"/>
            </w:pPr>
            <w:r>
              <w:t>Verdacht auf FCKW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9437728" name="a72d94b0-2a83-11f0-8912-19277c0986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85142" name="a72d94b0-2a83-11f0-8912-19277c0986b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Belmont</w:t>
            </w:r>
          </w:p>
          <w:p>
            <w:pPr>
              <w:spacing w:before="0" w:after="0" w:line="240" w:lineRule="auto"/>
            </w:pPr>
            <w:r>
              <w:t>2004</w:t>
            </w:r>
          </w:p>
        </w:tc>
        <w:tc>
          <w:p>
            <w:pPr>
              <w:spacing w:before="0" w:after="0" w:line="240" w:lineRule="auto"/>
            </w:pPr>
            <w:r>
              <w:t>ganzes Zimmer 2004</w:t>
            </w:r>
          </w:p>
        </w:tc>
        <w:tc>
          <w:p>
            <w:pPr>
              <w:spacing w:before="0" w:after="0" w:line="240" w:lineRule="auto"/>
            </w:pPr>
            <w:r>
              <w:t>umgebaut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8288425" name="10cba090-2a86-11f0-922b-f536d05bf8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530733" name="10cba090-2a86-11f0-922b-f536d05bf87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Zigarrenlounge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504132" name="91b141f0-2a87-11f0-923c-d99a0fda4f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971351" name="91b141f0-2a87-11f0-923c-d99a0fda4fe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Zigarrenlounge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Verkleidungsholz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487774" name="cbaeba30-2a88-11f0-b698-49c8949d6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986385" name="cbaeba30-2a88-11f0-b698-49c8949d677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Traffo</w:t>
            </w:r>
          </w:p>
        </w:tc>
        <w:tc>
          <w:p>
            <w:pPr>
              <w:spacing w:before="0" w:after="0" w:line="240" w:lineRule="auto"/>
            </w:pPr>
            <w:r>
              <w:t>Asbestkissen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8656981" name="b1586010-2a73-11f0-b099-89d5ae66b7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156857" name="b1586010-2a73-11f0-b099-89d5ae66b7b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1219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Fliesen unter Fliesen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0479792" name="67f02410-571b-11f0-a6ea-398018480c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340403" name="67f02410-571b-11f0-a6ea-398018480cd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2.Lage 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3465496" name="16e51540-571f-11f0-b413-598bea90f1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521433" name="16e51540-571f-11f0-b413-598bea90f1e6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2.Lage 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691378" name="60b93ac0-571f-11f0-a8b9-ef82b41012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578841" name="60b93ac0-571f-11f0-a8b9-ef82b410128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Villa Silvana</w:t>
            </w:r>
          </w:p>
          <w:p>
            <w:pPr>
              <w:spacing w:before="0" w:after="0" w:line="240" w:lineRule="auto"/>
            </w:pPr>
            <w:r>
              <w:t>3004</w:t>
            </w:r>
          </w:p>
        </w:tc>
        <w:tc>
          <w:p>
            <w:pPr>
              <w:spacing w:before="0" w:after="0" w:line="240" w:lineRule="auto"/>
            </w:pPr>
            <w:r>
              <w:t>2.Lage 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8930376" name="c19911f0-5e34-11f0-afa1-75837a259f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699792" name="c19911f0-5e34-11f0-afa1-75837a259fa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1222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2.Lage 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3638165" name="31ae3cc0-5e37-11f0-9c2a-ed528770e3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281534" name="31ae3cc0-5e37-11f0-9c2a-ed528770e3a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2.Lage 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0765802" name="ac7448b0-571f-11f0-9be4-a53b1c2143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596758" name="ac7448b0-571f-11f0-9be4-a53b1c21434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Villa Silvana</w:t>
            </w:r>
          </w:p>
          <w:p>
            <w:pPr>
              <w:spacing w:before="0" w:after="0" w:line="240" w:lineRule="auto"/>
            </w:pPr>
            <w:r>
              <w:t>3004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0446214" name="fc14fe70-5e34-11f0-8ecf-9193491d93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08434" name="fc14fe70-5e34-11f0-8ecf-9193491d934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1476799" name="92215120-5e35-11f0-a938-b754105e9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432529" name="92215120-5e35-11f0-a938-b754105e9b1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Waldhaus Flims</w:t>
          </w:r>
        </w:p>
        <w:p>
          <w:pPr>
            <w:spacing w:before="0" w:after="0"/>
          </w:pPr>
          <w:r>
            <w:t>396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